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C39" w:rsidRDefault="00CB336A" w:rsidP="00971FDC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DEPARTMENTAL INQUIRY REPORT</w:t>
      </w:r>
    </w:p>
    <w:p w:rsidR="00CB336A" w:rsidRPr="00CB336A" w:rsidRDefault="00CB336A" w:rsidP="00971FDC">
      <w:pPr>
        <w:spacing w:after="0" w:line="240" w:lineRule="auto"/>
      </w:pPr>
    </w:p>
    <w:p w:rsidR="00425C39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  <w:b/>
        </w:rPr>
        <w:t>Name of the Charged Employee:</w:t>
      </w:r>
      <w:r w:rsidRPr="00CB336A">
        <w:rPr>
          <w:rFonts w:cs="Times New Roman"/>
        </w:rPr>
        <w:t xml:space="preserve"> Sri </w:t>
      </w:r>
      <w:r w:rsidR="00087359">
        <w:rPr>
          <w:rFonts w:cs="Times New Roman"/>
        </w:rPr>
        <w:t>______________, JLM (Under Suspension), ________</w:t>
      </w:r>
      <w:r w:rsidRPr="00CB336A">
        <w:rPr>
          <w:rFonts w:cs="Times New Roman"/>
        </w:rPr>
        <w:t xml:space="preserve"> Section</w:t>
      </w:r>
      <w:r w:rsidR="00087359">
        <w:rPr>
          <w:rFonts w:cs="Times New Roman"/>
        </w:rPr>
        <w:t>, _______________ Division.</w:t>
      </w:r>
    </w:p>
    <w:p w:rsidR="00CB336A" w:rsidRPr="00CB336A" w:rsidRDefault="00CB336A" w:rsidP="00971FDC">
      <w:pPr>
        <w:spacing w:after="0" w:line="240" w:lineRule="auto"/>
        <w:rPr>
          <w:rFonts w:cs="Times New Roman"/>
        </w:rPr>
      </w:pP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  <w:b/>
        </w:rPr>
        <w:t>Provision under which Inquiry is conducted:</w:t>
      </w:r>
      <w:r w:rsidRPr="00CB336A">
        <w:rPr>
          <w:rFonts w:cs="Times New Roman"/>
        </w:rPr>
        <w:t xml:space="preserve"> Regulation 10(2</w:t>
      </w:r>
      <w:proofErr w:type="gramStart"/>
      <w:r w:rsidRPr="00CB336A">
        <w:rPr>
          <w:rFonts w:cs="Times New Roman"/>
        </w:rPr>
        <w:t>)(</w:t>
      </w:r>
      <w:proofErr w:type="gramEnd"/>
      <w:r w:rsidRPr="00CB336A">
        <w:rPr>
          <w:rFonts w:cs="Times New Roman"/>
        </w:rPr>
        <w:t xml:space="preserve">a) of the </w:t>
      </w:r>
      <w:r w:rsidR="00087359">
        <w:rPr>
          <w:rFonts w:cs="Times New Roman"/>
        </w:rPr>
        <w:t>APTRANSCO</w:t>
      </w:r>
      <w:r w:rsidRPr="00CB336A">
        <w:rPr>
          <w:rFonts w:cs="Times New Roman"/>
        </w:rPr>
        <w:t>L Employees (Discipline &amp; Appeal) Regulations.</w:t>
      </w:r>
    </w:p>
    <w:p w:rsidR="00DB4629" w:rsidRDefault="00DB4629" w:rsidP="00971FDC">
      <w:pPr>
        <w:spacing w:after="0" w:line="240" w:lineRule="auto"/>
        <w:rPr>
          <w:rFonts w:cs="Times New Roman"/>
          <w:b/>
        </w:rPr>
      </w:pPr>
    </w:p>
    <w:p w:rsidR="00425C39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  <w:b/>
        </w:rPr>
        <w:t>Name and Designation of the Disciplinary Authority:</w:t>
      </w:r>
      <w:r w:rsidRPr="00CB336A">
        <w:rPr>
          <w:rFonts w:cs="Times New Roman"/>
        </w:rPr>
        <w:t xml:space="preserve"> </w:t>
      </w:r>
      <w:r w:rsidR="00087359">
        <w:rPr>
          <w:rFonts w:cs="Times New Roman"/>
        </w:rPr>
        <w:t>Chief Engineer/Vijayawada Zone.</w:t>
      </w:r>
    </w:p>
    <w:p w:rsidR="00CB336A" w:rsidRPr="00CB336A" w:rsidRDefault="00CB336A" w:rsidP="00971FDC">
      <w:pPr>
        <w:spacing w:after="0" w:line="240" w:lineRule="auto"/>
        <w:rPr>
          <w:rFonts w:cs="Times New Roman"/>
        </w:rPr>
      </w:pP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  <w:b/>
        </w:rPr>
        <w:t>Order Appointing Inquiry Officer:</w:t>
      </w:r>
      <w:r w:rsidR="00087359">
        <w:rPr>
          <w:rFonts w:cs="Times New Roman"/>
        </w:rPr>
        <w:t xml:space="preserve"> Memo </w:t>
      </w:r>
      <w:proofErr w:type="spellStart"/>
      <w:r w:rsidR="00087359">
        <w:rPr>
          <w:rFonts w:cs="Times New Roman"/>
        </w:rPr>
        <w:t>No.CE</w:t>
      </w:r>
      <w:proofErr w:type="spellEnd"/>
      <w:r w:rsidR="00087359">
        <w:rPr>
          <w:rFonts w:cs="Times New Roman"/>
        </w:rPr>
        <w:t>/</w:t>
      </w:r>
      <w:proofErr w:type="spellStart"/>
      <w:r w:rsidR="00087359">
        <w:rPr>
          <w:rFonts w:cs="Times New Roman"/>
        </w:rPr>
        <w:t>Estt</w:t>
      </w:r>
      <w:proofErr w:type="spellEnd"/>
      <w:r w:rsidR="00087359">
        <w:rPr>
          <w:rFonts w:cs="Times New Roman"/>
        </w:rPr>
        <w:t>./VJA</w:t>
      </w:r>
      <w:r w:rsidRPr="00CB336A">
        <w:rPr>
          <w:rFonts w:cs="Times New Roman"/>
        </w:rPr>
        <w:t>/</w:t>
      </w:r>
      <w:r w:rsidR="00DB4629">
        <w:rPr>
          <w:rFonts w:cs="Times New Roman"/>
        </w:rPr>
        <w:t xml:space="preserve"> </w:t>
      </w:r>
      <w:r w:rsidRPr="00CB336A">
        <w:rPr>
          <w:rFonts w:cs="Times New Roman"/>
        </w:rPr>
        <w:t>D.No.319/2025, dated 08.07.2025 a</w:t>
      </w:r>
      <w:r w:rsidR="00173E47">
        <w:rPr>
          <w:rFonts w:cs="Times New Roman"/>
        </w:rPr>
        <w:t>ppointing ____________</w:t>
      </w:r>
      <w:proofErr w:type="gramStart"/>
      <w:r w:rsidR="00173E47">
        <w:rPr>
          <w:rFonts w:cs="Times New Roman"/>
        </w:rPr>
        <w:t>_(</w:t>
      </w:r>
      <w:proofErr w:type="gramEnd"/>
      <w:r w:rsidR="00087359">
        <w:rPr>
          <w:rFonts w:cs="Times New Roman"/>
        </w:rPr>
        <w:t>Designation), AP</w:t>
      </w:r>
      <w:r w:rsidRPr="00CB336A">
        <w:rPr>
          <w:rFonts w:cs="Times New Roman"/>
        </w:rPr>
        <w:t>TRANSCO, as Inquiry Officer.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I. INTRODUCTORY PARAGRAPH</w:t>
      </w: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>Pursuant to the appointment orders issued by the Disciplinary Authority</w:t>
      </w:r>
      <w:proofErr w:type="gramStart"/>
      <w:r w:rsidRPr="00CB336A">
        <w:rPr>
          <w:rFonts w:cs="Times New Roman"/>
        </w:rPr>
        <w:t>,  vide</w:t>
      </w:r>
      <w:proofErr w:type="gramEnd"/>
      <w:r w:rsidRPr="00CB336A">
        <w:rPr>
          <w:rFonts w:cs="Times New Roman"/>
        </w:rPr>
        <w:t xml:space="preserve"> Memo No. </w:t>
      </w:r>
      <w:r w:rsidR="00173E47">
        <w:rPr>
          <w:rFonts w:cs="Times New Roman"/>
        </w:rPr>
        <w:t xml:space="preserve">_________________________, </w:t>
      </w:r>
      <w:r w:rsidRPr="00CB336A">
        <w:rPr>
          <w:rFonts w:cs="Times New Roman"/>
        </w:rPr>
        <w:t>d</w:t>
      </w:r>
      <w:r w:rsidR="00173E47">
        <w:rPr>
          <w:rFonts w:cs="Times New Roman"/>
        </w:rPr>
        <w:t>ated 08.07.2025, the</w:t>
      </w:r>
      <w:r w:rsidRPr="00CB336A">
        <w:rPr>
          <w:rFonts w:cs="Times New Roman"/>
        </w:rPr>
        <w:t xml:space="preserve"> Inquiry Officer, conducted a formal inquiry under Regulation 10(2</w:t>
      </w:r>
      <w:proofErr w:type="gramStart"/>
      <w:r w:rsidRPr="00CB336A">
        <w:rPr>
          <w:rFonts w:cs="Times New Roman"/>
        </w:rPr>
        <w:t>)(</w:t>
      </w:r>
      <w:proofErr w:type="gramEnd"/>
      <w:r w:rsidRPr="00CB336A">
        <w:rPr>
          <w:rFonts w:cs="Times New Roman"/>
        </w:rPr>
        <w:t xml:space="preserve">a) of the </w:t>
      </w:r>
      <w:r w:rsidR="00087359">
        <w:rPr>
          <w:rFonts w:cs="Times New Roman"/>
        </w:rPr>
        <w:t>APTRANSCO</w:t>
      </w:r>
      <w:r w:rsidR="00173E47">
        <w:rPr>
          <w:rFonts w:cs="Times New Roman"/>
        </w:rPr>
        <w:t xml:space="preserve"> Employees </w:t>
      </w:r>
      <w:r w:rsidRPr="00CB336A">
        <w:rPr>
          <w:rFonts w:cs="Times New Roman"/>
        </w:rPr>
        <w:t>Discipline &amp; Appeal Regulations. The inquiry was held on 23.08.2025 at the Adminis</w:t>
      </w:r>
      <w:r w:rsidR="00173E47">
        <w:rPr>
          <w:rFonts w:cs="Times New Roman"/>
        </w:rPr>
        <w:t>trative Office of Zonal Office, Vijayawada</w:t>
      </w:r>
      <w:r w:rsidRPr="00CB336A">
        <w:rPr>
          <w:rFonts w:cs="Times New Roman"/>
        </w:rPr>
        <w:t>, in the presence of the Charged Employee, duly following the principles of natural justice.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II. CASE OF THE DISCIPLINARY AUTHORITY</w:t>
      </w:r>
    </w:p>
    <w:p w:rsidR="00D208A6" w:rsidRDefault="00CB336A" w:rsidP="003F3D11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 xml:space="preserve">The disciplinary proceedings against Sri </w:t>
      </w:r>
      <w:r w:rsidR="007C7308">
        <w:rPr>
          <w:rFonts w:cs="Times New Roman"/>
        </w:rPr>
        <w:t>__________ (name &amp; designation)</w:t>
      </w:r>
      <w:r w:rsidRPr="00CB336A">
        <w:rPr>
          <w:rFonts w:cs="Times New Roman"/>
        </w:rPr>
        <w:t xml:space="preserve"> pertain to submission of a fake I.T.I. certificate at the time of his appointment as</w:t>
      </w:r>
      <w:r w:rsidR="003F3D11">
        <w:rPr>
          <w:rFonts w:cs="Times New Roman"/>
        </w:rPr>
        <w:t xml:space="preserve"> </w:t>
      </w:r>
      <w:r w:rsidR="007C7308">
        <w:rPr>
          <w:rFonts w:cs="Times New Roman"/>
        </w:rPr>
        <w:t>JLM</w:t>
      </w:r>
      <w:r w:rsidR="00FA6054">
        <w:rPr>
          <w:rFonts w:cs="Times New Roman"/>
          <w:szCs w:val="24"/>
        </w:rPr>
        <w:t>.</w:t>
      </w:r>
      <w:r w:rsidR="003F3D11">
        <w:rPr>
          <w:rFonts w:cs="Times New Roman"/>
          <w:szCs w:val="24"/>
        </w:rPr>
        <w:t xml:space="preserve"> </w:t>
      </w:r>
      <w:r w:rsidR="00FA6054">
        <w:rPr>
          <w:rFonts w:cs="Times New Roman"/>
        </w:rPr>
        <w:t>Based on the said fake</w:t>
      </w:r>
      <w:r w:rsidRPr="00CB336A">
        <w:rPr>
          <w:rFonts w:cs="Times New Roman"/>
        </w:rPr>
        <w:t xml:space="preserve"> certificate, he wa</w:t>
      </w:r>
      <w:r w:rsidR="007C7308">
        <w:rPr>
          <w:rFonts w:cs="Times New Roman"/>
        </w:rPr>
        <w:t>s promoted to the post of ALM</w:t>
      </w:r>
      <w:r w:rsidRPr="00CB336A">
        <w:rPr>
          <w:rFonts w:cs="Times New Roman"/>
        </w:rPr>
        <w:t xml:space="preserve"> </w:t>
      </w:r>
      <w:r w:rsidR="007C7308">
        <w:rPr>
          <w:rFonts w:cs="Times New Roman"/>
        </w:rPr>
        <w:t xml:space="preserve">vide </w:t>
      </w:r>
      <w:proofErr w:type="spellStart"/>
      <w:r w:rsidR="007C7308">
        <w:rPr>
          <w:rFonts w:cs="Times New Roman"/>
        </w:rPr>
        <w:t>Memo.</w:t>
      </w:r>
      <w:r w:rsidR="00FA6054" w:rsidRPr="002E4BA4">
        <w:rPr>
          <w:rFonts w:cs="Times New Roman"/>
          <w:szCs w:val="24"/>
        </w:rPr>
        <w:t>No</w:t>
      </w:r>
      <w:proofErr w:type="spellEnd"/>
      <w:r w:rsidR="00FA6054" w:rsidRPr="002E4BA4">
        <w:rPr>
          <w:rFonts w:cs="Times New Roman"/>
          <w:szCs w:val="24"/>
        </w:rPr>
        <w:t>.</w:t>
      </w:r>
      <w:r w:rsidR="007C7308">
        <w:rPr>
          <w:rFonts w:cs="Times New Roman"/>
          <w:szCs w:val="24"/>
        </w:rPr>
        <w:t xml:space="preserve">______________ </w:t>
      </w:r>
      <w:proofErr w:type="spellStart"/>
      <w:r w:rsidR="00FA6054">
        <w:rPr>
          <w:rFonts w:cs="Times New Roman"/>
          <w:szCs w:val="24"/>
        </w:rPr>
        <w:t>dt.</w:t>
      </w:r>
      <w:proofErr w:type="spellEnd"/>
      <w:r w:rsidR="007C7308">
        <w:rPr>
          <w:rFonts w:cs="Times New Roman"/>
          <w:szCs w:val="24"/>
        </w:rPr>
        <w:t>____________</w:t>
      </w:r>
      <w:r w:rsidRPr="00CB336A">
        <w:rPr>
          <w:rFonts w:cs="Times New Roman"/>
        </w:rPr>
        <w:t>. However, the Director of Employment and Training, Government of</w:t>
      </w:r>
      <w:r w:rsidR="007C7308">
        <w:rPr>
          <w:rFonts w:cs="Times New Roman"/>
        </w:rPr>
        <w:t xml:space="preserve"> A.P.</w:t>
      </w:r>
      <w:r w:rsidRPr="00CB336A">
        <w:rPr>
          <w:rFonts w:cs="Times New Roman"/>
        </w:rPr>
        <w:t xml:space="preserve">, </w:t>
      </w:r>
      <w:proofErr w:type="spellStart"/>
      <w:r w:rsidRPr="00CB336A">
        <w:rPr>
          <w:rFonts w:cs="Times New Roman"/>
        </w:rPr>
        <w:t>vide</w:t>
      </w:r>
      <w:proofErr w:type="spellEnd"/>
      <w:r w:rsidRPr="00CB336A">
        <w:rPr>
          <w:rFonts w:cs="Times New Roman"/>
        </w:rPr>
        <w:t xml:space="preserve"> communication dated </w:t>
      </w:r>
      <w:r w:rsidR="007C7308">
        <w:rPr>
          <w:rFonts w:cs="Times New Roman"/>
        </w:rPr>
        <w:t>____________</w:t>
      </w:r>
      <w:r w:rsidRPr="00CB336A">
        <w:rPr>
          <w:rFonts w:cs="Times New Roman"/>
        </w:rPr>
        <w:t xml:space="preserve"> confirmed that the said I.T.I. certificate was not </w:t>
      </w:r>
      <w:r w:rsidR="007C7308" w:rsidRPr="00CB336A">
        <w:rPr>
          <w:rFonts w:cs="Times New Roman"/>
        </w:rPr>
        <w:t>gen</w:t>
      </w:r>
      <w:r w:rsidR="007C7308">
        <w:rPr>
          <w:rFonts w:cs="Times New Roman"/>
        </w:rPr>
        <w:t>u</w:t>
      </w:r>
      <w:r w:rsidR="007C7308" w:rsidRPr="00CB336A">
        <w:rPr>
          <w:rFonts w:cs="Times New Roman"/>
        </w:rPr>
        <w:t>ine</w:t>
      </w:r>
      <w:r w:rsidRPr="00CB336A">
        <w:rPr>
          <w:rFonts w:cs="Times New Roman"/>
        </w:rPr>
        <w:t>.</w:t>
      </w: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br/>
        <w:t xml:space="preserve">This act is alleged to constitute grave misconduct under Regulation 6(xxx) of the APSEB Employees Discipline &amp; Appeal Regulations, as adopted by </w:t>
      </w:r>
      <w:r w:rsidR="007C7308">
        <w:rPr>
          <w:rFonts w:cs="Times New Roman"/>
        </w:rPr>
        <w:t>APTRANSCO</w:t>
      </w:r>
      <w:r w:rsidRPr="00CB336A">
        <w:rPr>
          <w:rFonts w:cs="Times New Roman"/>
        </w:rPr>
        <w:t>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III. ARTICLES OF CHARGE AND STATEMENT OF IMPUTATIONS</w:t>
      </w:r>
    </w:p>
    <w:p w:rsidR="006719AA" w:rsidRDefault="006719AA" w:rsidP="00971FDC">
      <w:pPr>
        <w:spacing w:after="0" w:line="240" w:lineRule="auto"/>
        <w:rPr>
          <w:rFonts w:cs="Times New Roman"/>
          <w:b/>
        </w:rPr>
      </w:pPr>
    </w:p>
    <w:p w:rsidR="006719AA" w:rsidRPr="006719AA" w:rsidRDefault="00CB336A" w:rsidP="00971FDC">
      <w:pPr>
        <w:spacing w:after="0" w:line="240" w:lineRule="auto"/>
        <w:rPr>
          <w:rFonts w:cs="Times New Roman"/>
          <w:b/>
        </w:rPr>
      </w:pPr>
      <w:r w:rsidRPr="006719AA">
        <w:rPr>
          <w:rFonts w:cs="Times New Roman"/>
          <w:b/>
        </w:rPr>
        <w:t>Article of Charge:</w:t>
      </w:r>
    </w:p>
    <w:p w:rsidR="006719AA" w:rsidRDefault="00CB336A" w:rsidP="00E45C46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 xml:space="preserve">That Sri </w:t>
      </w:r>
      <w:r w:rsidR="007C7308">
        <w:rPr>
          <w:rFonts w:cs="Times New Roman"/>
        </w:rPr>
        <w:t>___________________</w:t>
      </w:r>
      <w:r w:rsidRPr="00CB336A">
        <w:rPr>
          <w:rFonts w:cs="Times New Roman"/>
        </w:rPr>
        <w:t xml:space="preserve"> submitted a fake I.T.I. certificate </w:t>
      </w:r>
      <w:r w:rsidR="007C7308">
        <w:rPr>
          <w:rFonts w:cs="Times New Roman"/>
        </w:rPr>
        <w:t>during the year 2016 at the time of appointment as JLM</w:t>
      </w:r>
      <w:r w:rsidRPr="00CB336A">
        <w:rPr>
          <w:rFonts w:cs="Times New Roman"/>
        </w:rPr>
        <w:t xml:space="preserve">. </w:t>
      </w:r>
      <w:r w:rsidR="00761B76">
        <w:rPr>
          <w:rFonts w:cs="Times New Roman"/>
        </w:rPr>
        <w:t>Based on the said fake</w:t>
      </w:r>
      <w:r w:rsidR="00761B76" w:rsidRPr="00CB336A">
        <w:rPr>
          <w:rFonts w:cs="Times New Roman"/>
        </w:rPr>
        <w:t xml:space="preserve"> certificate, he was promoted to the post of </w:t>
      </w:r>
      <w:r w:rsidR="007C7308">
        <w:rPr>
          <w:rFonts w:cs="Times New Roman"/>
        </w:rPr>
        <w:t>ALM</w:t>
      </w:r>
      <w:r w:rsidR="00761B76" w:rsidRPr="00CB336A">
        <w:rPr>
          <w:rFonts w:cs="Times New Roman"/>
        </w:rPr>
        <w:t xml:space="preserve"> </w:t>
      </w:r>
      <w:r w:rsidR="00761B76">
        <w:rPr>
          <w:rFonts w:cs="Times New Roman"/>
        </w:rPr>
        <w:t xml:space="preserve">vide </w:t>
      </w:r>
      <w:r w:rsidR="007C7308">
        <w:rPr>
          <w:rFonts w:cs="Times New Roman"/>
          <w:szCs w:val="24"/>
        </w:rPr>
        <w:t>Memo.</w:t>
      </w:r>
      <w:r w:rsidR="00761B76" w:rsidRPr="002E4BA4">
        <w:rPr>
          <w:rFonts w:cs="Times New Roman"/>
          <w:szCs w:val="24"/>
        </w:rPr>
        <w:t xml:space="preserve"> No.</w:t>
      </w:r>
      <w:r w:rsidR="007C7308">
        <w:rPr>
          <w:rFonts w:cs="Times New Roman"/>
          <w:szCs w:val="24"/>
        </w:rPr>
        <w:t>______________</w:t>
      </w:r>
      <w:r w:rsidR="00761B76">
        <w:rPr>
          <w:rFonts w:cs="Times New Roman"/>
          <w:szCs w:val="24"/>
        </w:rPr>
        <w:t xml:space="preserve">, </w:t>
      </w:r>
      <w:proofErr w:type="spellStart"/>
      <w:r w:rsidR="00761B76">
        <w:rPr>
          <w:rFonts w:cs="Times New Roman"/>
          <w:szCs w:val="24"/>
        </w:rPr>
        <w:t>dt.</w:t>
      </w:r>
      <w:proofErr w:type="spellEnd"/>
      <w:r w:rsidR="007C7308">
        <w:rPr>
          <w:rFonts w:cs="Times New Roman"/>
          <w:szCs w:val="24"/>
        </w:rPr>
        <w:t>___________.</w:t>
      </w:r>
      <w:r w:rsidR="00761B76">
        <w:rPr>
          <w:rFonts w:cs="Times New Roman"/>
        </w:rPr>
        <w:t xml:space="preserve"> The submission fake I.T.I. certificate bearing Sl.No.0074765 with Roll </w:t>
      </w:r>
      <w:proofErr w:type="gramStart"/>
      <w:r w:rsidR="00761B76">
        <w:rPr>
          <w:rFonts w:cs="Times New Roman"/>
        </w:rPr>
        <w:t>No.46980  constitutes</w:t>
      </w:r>
      <w:proofErr w:type="gramEnd"/>
      <w:r w:rsidRPr="00CB336A">
        <w:rPr>
          <w:rFonts w:cs="Times New Roman"/>
        </w:rPr>
        <w:t xml:space="preserve"> mis</w:t>
      </w:r>
      <w:r w:rsidR="00220D1B">
        <w:rPr>
          <w:rFonts w:cs="Times New Roman"/>
        </w:rPr>
        <w:t xml:space="preserve">conduct under Regulation 6(xxx) of </w:t>
      </w:r>
      <w:r w:rsidR="00087359">
        <w:rPr>
          <w:rFonts w:cs="Times New Roman"/>
        </w:rPr>
        <w:t>APTRANSCO</w:t>
      </w:r>
      <w:r w:rsidR="00220D1B">
        <w:rPr>
          <w:rFonts w:cs="Times New Roman"/>
        </w:rPr>
        <w:t xml:space="preserve"> Employees Discipline &amp; Appeal Regulatio</w:t>
      </w:r>
      <w:r w:rsidR="007C7308">
        <w:rPr>
          <w:rFonts w:cs="Times New Roman"/>
        </w:rPr>
        <w:t>ns</w:t>
      </w:r>
      <w:r w:rsidR="00220D1B">
        <w:rPr>
          <w:rFonts w:cs="Times New Roman"/>
        </w:rPr>
        <w:t>.</w:t>
      </w:r>
    </w:p>
    <w:p w:rsidR="006719AA" w:rsidRPr="006719AA" w:rsidRDefault="00CB336A" w:rsidP="00971FDC">
      <w:pPr>
        <w:spacing w:after="0" w:line="240" w:lineRule="auto"/>
        <w:jc w:val="both"/>
        <w:rPr>
          <w:rFonts w:cs="Times New Roman"/>
          <w:b/>
        </w:rPr>
      </w:pPr>
      <w:r w:rsidRPr="00CB336A">
        <w:rPr>
          <w:rFonts w:cs="Times New Roman"/>
        </w:rPr>
        <w:br/>
      </w:r>
      <w:r w:rsidRPr="006719AA">
        <w:rPr>
          <w:rFonts w:cs="Times New Roman"/>
          <w:b/>
        </w:rPr>
        <w:t>Statement of Imputations:</w:t>
      </w:r>
    </w:p>
    <w:p w:rsidR="00232C2B" w:rsidRDefault="00232C2B" w:rsidP="00971FDC">
      <w:pPr>
        <w:spacing w:after="0" w:line="240" w:lineRule="auto"/>
        <w:jc w:val="both"/>
        <w:rPr>
          <w:rFonts w:cs="Times New Roman"/>
        </w:rPr>
      </w:pPr>
    </w:p>
    <w:p w:rsidR="003B23F6" w:rsidRDefault="00232C2B" w:rsidP="00971FDC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The I.T.I. certificate submitted by Sri </w:t>
      </w:r>
      <w:r w:rsidR="007C7308">
        <w:rPr>
          <w:rFonts w:cs="Times New Roman"/>
        </w:rPr>
        <w:t>_______________</w:t>
      </w:r>
      <w:r>
        <w:rPr>
          <w:rFonts w:cs="Times New Roman"/>
        </w:rPr>
        <w:t>was referred to the Director, Employme</w:t>
      </w:r>
      <w:r w:rsidR="007C7308">
        <w:rPr>
          <w:rFonts w:cs="Times New Roman"/>
        </w:rPr>
        <w:t>nt and Training, Government of AP, Vijayawada</w:t>
      </w:r>
      <w:r w:rsidR="003B23F6">
        <w:rPr>
          <w:rFonts w:cs="Times New Roman"/>
        </w:rPr>
        <w:t xml:space="preserve"> </w:t>
      </w:r>
      <w:r>
        <w:rPr>
          <w:rFonts w:cs="Times New Roman"/>
        </w:rPr>
        <w:t xml:space="preserve">for obtaining </w:t>
      </w:r>
      <w:proofErr w:type="spellStart"/>
      <w:r>
        <w:rPr>
          <w:rFonts w:cs="Times New Roman"/>
        </w:rPr>
        <w:t>genuiness</w:t>
      </w:r>
      <w:proofErr w:type="spellEnd"/>
      <w:r>
        <w:rPr>
          <w:rFonts w:cs="Times New Roman"/>
        </w:rPr>
        <w:t xml:space="preserve"> vide </w:t>
      </w:r>
      <w:r w:rsidR="003B23F6" w:rsidRPr="00D6349E">
        <w:rPr>
          <w:rFonts w:cs="Times New Roman"/>
          <w:szCs w:val="24"/>
        </w:rPr>
        <w:lastRenderedPageBreak/>
        <w:t>Letter</w:t>
      </w:r>
      <w:r w:rsidR="003B23F6">
        <w:rPr>
          <w:rFonts w:cs="Times New Roman"/>
          <w:szCs w:val="24"/>
        </w:rPr>
        <w:t xml:space="preserve"> No.</w:t>
      </w:r>
      <w:r w:rsidR="007C7308">
        <w:rPr>
          <w:rFonts w:cs="Times New Roman"/>
          <w:szCs w:val="24"/>
        </w:rPr>
        <w:t>_________________. Dt.______________-</w:t>
      </w:r>
      <w:r w:rsidR="003B23F6">
        <w:rPr>
          <w:rFonts w:cs="Times New Roman"/>
          <w:szCs w:val="24"/>
        </w:rPr>
        <w:t xml:space="preserve">.  The Director, </w:t>
      </w:r>
      <w:r w:rsidR="003B23F6">
        <w:rPr>
          <w:rFonts w:cs="Times New Roman"/>
        </w:rPr>
        <w:t xml:space="preserve">Employment and Training, Government of </w:t>
      </w:r>
      <w:r w:rsidR="007C7308">
        <w:rPr>
          <w:rFonts w:cs="Times New Roman"/>
        </w:rPr>
        <w:t xml:space="preserve">A.P., Vijayawada </w:t>
      </w:r>
      <w:r w:rsidR="003B23F6">
        <w:rPr>
          <w:rFonts w:cs="Times New Roman"/>
        </w:rPr>
        <w:t>addressed a Letter No.</w:t>
      </w:r>
      <w:r w:rsidR="003B23F6" w:rsidRPr="003B23F6">
        <w:rPr>
          <w:rFonts w:cs="Times New Roman"/>
          <w:szCs w:val="24"/>
        </w:rPr>
        <w:t xml:space="preserve"> </w:t>
      </w:r>
      <w:r w:rsidR="007C7308">
        <w:rPr>
          <w:rFonts w:cs="Times New Roman"/>
          <w:szCs w:val="24"/>
        </w:rPr>
        <w:t>______________, dated ________________ t</w:t>
      </w:r>
      <w:r w:rsidR="003B23F6">
        <w:rPr>
          <w:rFonts w:cs="Times New Roman"/>
        </w:rPr>
        <w:t>o the</w:t>
      </w:r>
      <w:r w:rsidR="007C7308">
        <w:rPr>
          <w:rFonts w:cs="Times New Roman"/>
        </w:rPr>
        <w:t xml:space="preserve"> Zonal C.E.</w:t>
      </w:r>
      <w:r w:rsidR="003B23F6">
        <w:rPr>
          <w:rFonts w:cs="Times New Roman"/>
        </w:rPr>
        <w:t xml:space="preserve">, confirming that the said I.T.I. certificate is a fake one.  The act of submission of fake I.T.I. certificate constitutes misconduct as per Regulation 6(xxx) of </w:t>
      </w:r>
      <w:r w:rsidR="00087359">
        <w:rPr>
          <w:rFonts w:cs="Times New Roman"/>
        </w:rPr>
        <w:t>APTRANSCO</w:t>
      </w:r>
      <w:r w:rsidR="003B23F6">
        <w:rPr>
          <w:rFonts w:cs="Times New Roman"/>
        </w:rPr>
        <w:t xml:space="preserve"> Employees Discipline &amp; Appeal Regulations</w:t>
      </w:r>
      <w:r w:rsidR="0000540D">
        <w:rPr>
          <w:rFonts w:cs="Times New Roman"/>
        </w:rPr>
        <w:t>.</w:t>
      </w:r>
      <w:r w:rsidR="003B23F6" w:rsidRPr="00CB336A">
        <w:rPr>
          <w:rFonts w:cs="Times New Roman"/>
        </w:rPr>
        <w:t xml:space="preserve"> </w:t>
      </w:r>
    </w:p>
    <w:p w:rsidR="003B23F6" w:rsidRDefault="003B23F6" w:rsidP="00971FDC">
      <w:pPr>
        <w:spacing w:after="0" w:line="240" w:lineRule="auto"/>
        <w:jc w:val="both"/>
        <w:rPr>
          <w:rFonts w:cs="Times New Roman"/>
        </w:rPr>
      </w:pPr>
    </w:p>
    <w:p w:rsidR="00425C39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IV. WRITTEN STATEMENT OF DEFENCE BY THE CHARGED EMPLOYEE</w:t>
      </w:r>
      <w:r w:rsidR="000C4738">
        <w:rPr>
          <w:rFonts w:ascii="Times New Roman" w:hAnsi="Times New Roman" w:cs="Times New Roman"/>
          <w:color w:val="auto"/>
        </w:rPr>
        <w:t xml:space="preserve"> </w:t>
      </w:r>
      <w:r w:rsidR="000C4738" w:rsidRPr="000C4738">
        <w:rPr>
          <w:rFonts w:ascii="Times New Roman" w:hAnsi="Times New Roman" w:cs="Times New Roman"/>
          <w:color w:val="auto"/>
          <w:highlight w:val="yellow"/>
        </w:rPr>
        <w:t>(Exhibit D-1)</w:t>
      </w:r>
    </w:p>
    <w:p w:rsidR="006719AA" w:rsidRDefault="006719AA" w:rsidP="00971FDC">
      <w:pPr>
        <w:spacing w:after="0" w:line="240" w:lineRule="auto"/>
        <w:rPr>
          <w:rFonts w:cs="Times New Roman"/>
        </w:rPr>
      </w:pPr>
    </w:p>
    <w:p w:rsidR="00425C39" w:rsidRPr="00CB336A" w:rsidRDefault="00921FB6" w:rsidP="00971FDC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In his explanation dated 17.03.2025</w:t>
      </w:r>
      <w:r w:rsidR="00CB336A" w:rsidRPr="00CB336A">
        <w:rPr>
          <w:rFonts w:cs="Times New Roman"/>
        </w:rPr>
        <w:t xml:space="preserve">, Sri </w:t>
      </w:r>
      <w:r w:rsidR="008D4E44">
        <w:rPr>
          <w:rFonts w:cs="Times New Roman"/>
        </w:rPr>
        <w:t>_____________</w:t>
      </w:r>
      <w:r w:rsidR="00CB336A" w:rsidRPr="00CB336A">
        <w:rPr>
          <w:rFonts w:cs="Times New Roman"/>
        </w:rPr>
        <w:t>admitted to having submitt</w:t>
      </w:r>
      <w:r w:rsidR="008D4E44">
        <w:rPr>
          <w:rFonts w:cs="Times New Roman"/>
        </w:rPr>
        <w:t>ed an I.T.I. certificate in 2016</w:t>
      </w:r>
      <w:r w:rsidR="00CB336A" w:rsidRPr="00CB336A">
        <w:rPr>
          <w:rFonts w:cs="Times New Roman"/>
        </w:rPr>
        <w:t xml:space="preserve"> which was later found fake. He claimed that the certificate was obtained based on advice of seniors; he was unaware of its non-genuineness at the time of submission</w:t>
      </w:r>
      <w:r>
        <w:rPr>
          <w:rFonts w:cs="Times New Roman"/>
        </w:rPr>
        <w:t xml:space="preserve">. </w:t>
      </w:r>
      <w:r w:rsidR="00CB336A" w:rsidRPr="00CB336A">
        <w:rPr>
          <w:rFonts w:cs="Times New Roman"/>
        </w:rPr>
        <w:t xml:space="preserve"> </w:t>
      </w:r>
      <w:r w:rsidR="008D4E44">
        <w:rPr>
          <w:rFonts w:cs="Times New Roman"/>
        </w:rPr>
        <w:t>He requested that he may kindly be pardoned and the charge framed against him be dropped.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V. CHARGES ADMITTED OR DENIED</w:t>
      </w:r>
    </w:p>
    <w:p w:rsidR="00152365" w:rsidRPr="00152365" w:rsidRDefault="00152365" w:rsidP="00971FDC">
      <w:pPr>
        <w:spacing w:after="0" w:line="240" w:lineRule="auto"/>
      </w:pP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>Thoug</w:t>
      </w:r>
      <w:r w:rsidR="00405EE2">
        <w:rPr>
          <w:rFonts w:cs="Times New Roman"/>
        </w:rPr>
        <w:t>h the Charged Employee while giving explanation dt</w:t>
      </w:r>
      <w:proofErr w:type="gramStart"/>
      <w:r w:rsidR="00405EE2">
        <w:rPr>
          <w:rFonts w:cs="Times New Roman"/>
        </w:rPr>
        <w:t>,17.03.2025</w:t>
      </w:r>
      <w:proofErr w:type="gramEnd"/>
      <w:r w:rsidR="00405EE2">
        <w:rPr>
          <w:rFonts w:cs="Times New Roman"/>
        </w:rPr>
        <w:t xml:space="preserve"> to</w:t>
      </w:r>
      <w:r w:rsidR="004E3A7F">
        <w:rPr>
          <w:rFonts w:cs="Times New Roman"/>
        </w:rPr>
        <w:t xml:space="preserve"> the charge  Memo. </w:t>
      </w:r>
      <w:proofErr w:type="spellStart"/>
      <w:proofErr w:type="gramStart"/>
      <w:r w:rsidR="004E3A7F">
        <w:rPr>
          <w:rFonts w:cs="Times New Roman"/>
        </w:rPr>
        <w:t>dt</w:t>
      </w:r>
      <w:proofErr w:type="gramEnd"/>
      <w:r w:rsidR="004E3A7F">
        <w:rPr>
          <w:rFonts w:cs="Times New Roman"/>
        </w:rPr>
        <w:t>.</w:t>
      </w:r>
      <w:proofErr w:type="spellEnd"/>
      <w:r w:rsidR="004E3A7F">
        <w:rPr>
          <w:rFonts w:cs="Times New Roman"/>
        </w:rPr>
        <w:t>___________</w:t>
      </w:r>
      <w:r w:rsidRPr="00CB336A">
        <w:rPr>
          <w:rFonts w:cs="Times New Roman"/>
        </w:rPr>
        <w:t xml:space="preserve"> attempted to defend himself in writing, during the oral inquiry held on </w:t>
      </w:r>
      <w:r w:rsidR="004E3A7F">
        <w:rPr>
          <w:rFonts w:cs="Times New Roman"/>
        </w:rPr>
        <w:t>_____________</w:t>
      </w:r>
      <w:r w:rsidRPr="00CB336A">
        <w:rPr>
          <w:rFonts w:cs="Times New Roman"/>
        </w:rPr>
        <w:t>, he clearly confessed and accepted that the I.T.I. certificate submitted by him was fake, and requested pardon with a plea to be reinstated.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VI. CHARGE ACTUALLY INQUIRED INTO</w:t>
      </w:r>
    </w:p>
    <w:p w:rsidR="00152365" w:rsidRPr="00152365" w:rsidRDefault="00152365" w:rsidP="00971FDC">
      <w:pPr>
        <w:spacing w:after="0" w:line="240" w:lineRule="auto"/>
      </w:pP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>The single charge regarding submission of fake I.T.I. certificate under Regulation 6(xxx) was inquired into.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VII. ORAL INQUIRY PROCEEDINGS</w:t>
      </w:r>
    </w:p>
    <w:p w:rsidR="00152365" w:rsidRDefault="00152365" w:rsidP="00971FDC">
      <w:pPr>
        <w:spacing w:after="0" w:line="240" w:lineRule="auto"/>
        <w:rPr>
          <w:rFonts w:cs="Times New Roman"/>
        </w:rPr>
      </w:pPr>
    </w:p>
    <w:p w:rsidR="00D1242F" w:rsidRDefault="00CB336A" w:rsidP="00971FDC">
      <w:pPr>
        <w:spacing w:after="0" w:line="240" w:lineRule="auto"/>
        <w:rPr>
          <w:rFonts w:cs="Times New Roman"/>
        </w:rPr>
      </w:pPr>
      <w:r w:rsidRPr="00CB336A">
        <w:rPr>
          <w:rFonts w:cs="Times New Roman"/>
        </w:rPr>
        <w:t>Date: 23.08.2025</w:t>
      </w:r>
      <w:r w:rsidRPr="00CB336A">
        <w:rPr>
          <w:rFonts w:cs="Times New Roman"/>
        </w:rPr>
        <w:br/>
        <w:t>Time: 12.00 PM to 1.00 PM</w:t>
      </w:r>
      <w:r w:rsidRPr="00CB336A">
        <w:rPr>
          <w:rFonts w:cs="Times New Roman"/>
        </w:rPr>
        <w:br/>
        <w:t xml:space="preserve">Venue: </w:t>
      </w:r>
      <w:r w:rsidR="00275937">
        <w:rPr>
          <w:rFonts w:cs="Times New Roman"/>
        </w:rPr>
        <w:t>Administrative Office Vijayawada Zone.</w:t>
      </w:r>
      <w:r w:rsidRPr="00CB336A">
        <w:rPr>
          <w:rFonts w:cs="Times New Roman"/>
        </w:rPr>
        <w:br/>
        <w:t>Present:</w:t>
      </w:r>
      <w:r w:rsidR="00152365">
        <w:rPr>
          <w:rFonts w:cs="Times New Roman"/>
        </w:rPr>
        <w:t xml:space="preserve"> </w:t>
      </w:r>
      <w:r w:rsidR="00275937">
        <w:rPr>
          <w:rFonts w:cs="Times New Roman"/>
        </w:rPr>
        <w:t>- Inquiry Officer.</w:t>
      </w:r>
      <w:r w:rsidRPr="00CB336A">
        <w:rPr>
          <w:rFonts w:cs="Times New Roman"/>
        </w:rPr>
        <w:br/>
      </w:r>
      <w:r w:rsidR="00152365">
        <w:rPr>
          <w:rFonts w:cs="Times New Roman"/>
        </w:rPr>
        <w:t xml:space="preserve">              </w:t>
      </w:r>
      <w:r w:rsidRPr="00CB336A">
        <w:rPr>
          <w:rFonts w:cs="Times New Roman"/>
        </w:rPr>
        <w:t xml:space="preserve">- Charged Employee: Sri </w:t>
      </w:r>
      <w:r w:rsidR="00275937">
        <w:rPr>
          <w:rFonts w:cs="Times New Roman"/>
        </w:rPr>
        <w:t>______________</w:t>
      </w:r>
      <w:r w:rsidRPr="00CB336A">
        <w:rPr>
          <w:rFonts w:cs="Times New Roman"/>
        </w:rPr>
        <w:t xml:space="preserve"> (Under Suspension)</w:t>
      </w:r>
      <w:r w:rsidRPr="00CB336A">
        <w:rPr>
          <w:rFonts w:cs="Times New Roman"/>
        </w:rPr>
        <w:br/>
      </w: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>The Charged Employee admitted that the certificate was fake and pleaded for leniency. The proceedings were recorded and acknowledged by him.</w:t>
      </w:r>
      <w:r w:rsidR="000C4738">
        <w:rPr>
          <w:rFonts w:cs="Times New Roman"/>
        </w:rPr>
        <w:t xml:space="preserve"> </w:t>
      </w:r>
      <w:r w:rsidR="000C4738" w:rsidRPr="000C4738">
        <w:rPr>
          <w:rFonts w:cs="Times New Roman"/>
          <w:b/>
          <w:highlight w:val="yellow"/>
        </w:rPr>
        <w:t>(Exhibit P-1)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VIII. ASSESSMENT OF EVIDENCE BY THE INQUIRY OFFICER</w:t>
      </w:r>
    </w:p>
    <w:p w:rsidR="00BB424C" w:rsidRDefault="00BB424C" w:rsidP="00971FDC">
      <w:pPr>
        <w:spacing w:after="0" w:line="240" w:lineRule="auto"/>
        <w:rPr>
          <w:rFonts w:cs="Times New Roman"/>
        </w:rPr>
      </w:pPr>
    </w:p>
    <w:p w:rsidR="00BC3024" w:rsidRDefault="00CB336A" w:rsidP="00971FDC">
      <w:pPr>
        <w:spacing w:after="0" w:line="240" w:lineRule="auto"/>
        <w:rPr>
          <w:rFonts w:cs="Times New Roman"/>
        </w:rPr>
      </w:pPr>
      <w:r w:rsidRPr="00BB424C">
        <w:rPr>
          <w:rFonts w:cs="Times New Roman"/>
          <w:b/>
        </w:rPr>
        <w:t>Documentary Evidence</w:t>
      </w:r>
      <w:proofErr w:type="gramStart"/>
      <w:r w:rsidRPr="00BB424C">
        <w:rPr>
          <w:rFonts w:cs="Times New Roman"/>
          <w:b/>
        </w:rPr>
        <w:t>:</w:t>
      </w:r>
      <w:proofErr w:type="gramEnd"/>
      <w:r w:rsidRPr="00BB424C">
        <w:rPr>
          <w:rFonts w:cs="Times New Roman"/>
          <w:b/>
        </w:rPr>
        <w:br/>
      </w:r>
      <w:r w:rsidRPr="00CB336A">
        <w:rPr>
          <w:rFonts w:cs="Times New Roman"/>
        </w:rPr>
        <w:t xml:space="preserve">- Charge Memo dated </w:t>
      </w:r>
      <w:r w:rsidR="00E72D7F">
        <w:rPr>
          <w:rFonts w:cs="Times New Roman"/>
        </w:rPr>
        <w:t>______________.</w:t>
      </w:r>
      <w:r w:rsidRPr="00CB336A">
        <w:rPr>
          <w:rFonts w:cs="Times New Roman"/>
        </w:rPr>
        <w:br/>
        <w:t xml:space="preserve">- Written explanation of </w:t>
      </w:r>
      <w:r w:rsidR="00405EE2">
        <w:rPr>
          <w:rFonts w:cs="Times New Roman"/>
        </w:rPr>
        <w:t xml:space="preserve">the Charged Employee dated </w:t>
      </w:r>
      <w:r w:rsidR="00E72D7F">
        <w:rPr>
          <w:rFonts w:cs="Times New Roman"/>
        </w:rPr>
        <w:t>_____________.</w:t>
      </w:r>
      <w:r w:rsidRPr="00CB336A">
        <w:rPr>
          <w:rFonts w:cs="Times New Roman"/>
        </w:rPr>
        <w:br/>
        <w:t xml:space="preserve">- Verification Report </w:t>
      </w:r>
      <w:proofErr w:type="spellStart"/>
      <w:r w:rsidR="00405EE2">
        <w:rPr>
          <w:rFonts w:cs="Times New Roman"/>
        </w:rPr>
        <w:t>dt.</w:t>
      </w:r>
      <w:proofErr w:type="spellEnd"/>
      <w:r w:rsidR="00E72D7F">
        <w:rPr>
          <w:rFonts w:cs="Times New Roman"/>
        </w:rPr>
        <w:t>___________</w:t>
      </w:r>
      <w:r w:rsidR="00405EE2">
        <w:rPr>
          <w:rFonts w:cs="Times New Roman"/>
        </w:rPr>
        <w:t xml:space="preserve"> </w:t>
      </w:r>
      <w:r w:rsidRPr="00CB336A">
        <w:rPr>
          <w:rFonts w:cs="Times New Roman"/>
        </w:rPr>
        <w:t xml:space="preserve">from the Director, Employment &amp; Training, </w:t>
      </w:r>
    </w:p>
    <w:p w:rsidR="00BB424C" w:rsidRDefault="00BC3024" w:rsidP="00971FDC">
      <w:pPr>
        <w:spacing w:after="0" w:line="240" w:lineRule="auto"/>
        <w:rPr>
          <w:rFonts w:cs="Times New Roman"/>
          <w:b/>
        </w:rPr>
      </w:pPr>
      <w:r>
        <w:rPr>
          <w:rFonts w:cs="Times New Roman"/>
        </w:rPr>
        <w:lastRenderedPageBreak/>
        <w:t xml:space="preserve">   </w:t>
      </w:r>
      <w:r w:rsidR="00E72D7F">
        <w:rPr>
          <w:rFonts w:cs="Times New Roman"/>
        </w:rPr>
        <w:t>Vijayawada.</w:t>
      </w:r>
      <w:r w:rsidR="00CB336A" w:rsidRPr="00CB336A">
        <w:rPr>
          <w:rFonts w:cs="Times New Roman"/>
        </w:rPr>
        <w:br/>
        <w:t>- Admission made during oral inquiry proceedings</w:t>
      </w:r>
      <w:r w:rsidR="00E72D7F">
        <w:rPr>
          <w:rFonts w:cs="Times New Roman"/>
        </w:rPr>
        <w:t xml:space="preserve"> held on _____________</w:t>
      </w:r>
      <w:r>
        <w:rPr>
          <w:rFonts w:cs="Times New Roman"/>
        </w:rPr>
        <w:t>.</w:t>
      </w:r>
      <w:r w:rsidR="00CB336A" w:rsidRPr="00CB336A">
        <w:rPr>
          <w:rFonts w:cs="Times New Roman"/>
        </w:rPr>
        <w:br/>
      </w:r>
      <w:r w:rsidR="00CB336A" w:rsidRPr="00CB336A">
        <w:rPr>
          <w:rFonts w:cs="Times New Roman"/>
        </w:rPr>
        <w:br/>
      </w:r>
      <w:r w:rsidR="00CB336A" w:rsidRPr="00BB424C">
        <w:rPr>
          <w:rFonts w:cs="Times New Roman"/>
          <w:b/>
        </w:rPr>
        <w:t>Oral Admission:</w:t>
      </w: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BB424C">
        <w:rPr>
          <w:rFonts w:cs="Times New Roman"/>
          <w:b/>
        </w:rPr>
        <w:br/>
      </w:r>
      <w:r w:rsidRPr="00CB336A">
        <w:rPr>
          <w:rFonts w:cs="Times New Roman"/>
        </w:rPr>
        <w:t>The Charged Employee confessed the charge without coercion and sought pardon. He admitted that the I.T.I. certifi</w:t>
      </w:r>
      <w:r w:rsidR="00E72D7F">
        <w:rPr>
          <w:rFonts w:cs="Times New Roman"/>
        </w:rPr>
        <w:t>cate was submitted by him in 201</w:t>
      </w:r>
      <w:r w:rsidRPr="00CB336A">
        <w:rPr>
          <w:rFonts w:cs="Times New Roman"/>
        </w:rPr>
        <w:t>6 and was later found fake.</w:t>
      </w:r>
      <w:r w:rsidRPr="00CB336A">
        <w:rPr>
          <w:rFonts w:cs="Times New Roman"/>
        </w:rPr>
        <w:br/>
      </w:r>
      <w:r w:rsidRPr="00CB336A">
        <w:rPr>
          <w:rFonts w:cs="Times New Roman"/>
        </w:rPr>
        <w:br/>
        <w:t>Based on the available documents and oral proceedings, the charge stands clearly established.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IX. FINDINGS OF THE INQUIRY OFFICER</w:t>
      </w:r>
    </w:p>
    <w:p w:rsidR="0082043A" w:rsidRDefault="0082043A" w:rsidP="00971FDC">
      <w:pPr>
        <w:spacing w:after="0" w:line="240" w:lineRule="auto"/>
        <w:rPr>
          <w:rFonts w:cs="Times New Roman"/>
        </w:rPr>
      </w:pPr>
    </w:p>
    <w:p w:rsidR="0082043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>It is evident that:</w:t>
      </w:r>
    </w:p>
    <w:p w:rsidR="00425C39" w:rsidRPr="00CB336A" w:rsidRDefault="00575C7A" w:rsidP="00BC3024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br/>
        <w:t>-</w:t>
      </w:r>
      <w:r>
        <w:rPr>
          <w:rFonts w:cs="Times New Roman"/>
        </w:rPr>
        <w:tab/>
      </w:r>
      <w:r w:rsidR="00CB336A" w:rsidRPr="00CB336A">
        <w:rPr>
          <w:rFonts w:cs="Times New Roman"/>
        </w:rPr>
        <w:t xml:space="preserve">Sri </w:t>
      </w:r>
      <w:r w:rsidR="00E72D7F">
        <w:rPr>
          <w:rFonts w:cs="Times New Roman"/>
        </w:rPr>
        <w:t>____________________</w:t>
      </w:r>
      <w:r w:rsidR="00CB336A" w:rsidRPr="00CB336A">
        <w:rPr>
          <w:rFonts w:cs="Times New Roman"/>
        </w:rPr>
        <w:t xml:space="preserve"> submitted </w:t>
      </w:r>
      <w:r w:rsidR="00E72D7F">
        <w:rPr>
          <w:rFonts w:cs="Times New Roman"/>
        </w:rPr>
        <w:t>a fake I.T.I. certificate in 201</w:t>
      </w:r>
      <w:r w:rsidR="00CB336A" w:rsidRPr="00CB336A">
        <w:rPr>
          <w:rFonts w:cs="Times New Roman"/>
        </w:rPr>
        <w:t>6</w:t>
      </w:r>
      <w:proofErr w:type="gramStart"/>
      <w:r w:rsidR="00CB336A" w:rsidRPr="00CB336A">
        <w:rPr>
          <w:rFonts w:cs="Times New Roman"/>
        </w:rPr>
        <w:t>;</w:t>
      </w:r>
      <w:proofErr w:type="gramEnd"/>
      <w:r w:rsidR="00CB336A" w:rsidRPr="00CB336A">
        <w:rPr>
          <w:rFonts w:cs="Times New Roman"/>
        </w:rPr>
        <w:br/>
        <w:t xml:space="preserve">- </w:t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 w:rsidR="00CB336A" w:rsidRPr="00CB336A">
        <w:rPr>
          <w:rFonts w:cs="Times New Roman"/>
        </w:rPr>
        <w:t>The said certificate was declared not genuine by the Competent Authority;</w:t>
      </w:r>
      <w:r w:rsidR="00CB336A" w:rsidRPr="00CB336A">
        <w:rPr>
          <w:rFonts w:cs="Times New Roman"/>
        </w:rPr>
        <w:br/>
        <w:t xml:space="preserve">- </w:t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 w:rsidR="00CB336A" w:rsidRPr="00CB336A">
        <w:rPr>
          <w:rFonts w:cs="Times New Roman"/>
        </w:rPr>
        <w:t>The Charged Employee himself admitted the misconduct in oral inquiry;</w:t>
      </w:r>
      <w:r w:rsidR="00CB336A" w:rsidRPr="00CB336A">
        <w:rPr>
          <w:rFonts w:cs="Times New Roman"/>
        </w:rPr>
        <w:br/>
        <w:t xml:space="preserve">- </w:t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 w:rsidR="00CB336A" w:rsidRPr="00CB336A">
        <w:rPr>
          <w:rFonts w:cs="Times New Roman"/>
        </w:rPr>
        <w:t xml:space="preserve">Hence, </w:t>
      </w:r>
      <w:r w:rsidR="00BC3024">
        <w:rPr>
          <w:rFonts w:cs="Times New Roman"/>
        </w:rPr>
        <w:t>the charged is held proved.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X. CONCLUSION – CHARGE-WISE FINDINGS</w:t>
      </w:r>
    </w:p>
    <w:p w:rsidR="000C4738" w:rsidRDefault="000C4738" w:rsidP="00971FDC">
      <w:pPr>
        <w:spacing w:after="0" w:line="240" w:lineRule="auto"/>
        <w:rPr>
          <w:rFonts w:cs="Times New Roman"/>
        </w:rPr>
      </w:pPr>
    </w:p>
    <w:p w:rsidR="00425C39" w:rsidRPr="00CB336A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>The charge framed unde</w:t>
      </w:r>
      <w:r w:rsidR="00BC3024">
        <w:rPr>
          <w:rFonts w:cs="Times New Roman"/>
        </w:rPr>
        <w:t xml:space="preserve">r Regulation 6(xxx) of the </w:t>
      </w:r>
      <w:r w:rsidR="00087359">
        <w:rPr>
          <w:rFonts w:cs="Times New Roman"/>
        </w:rPr>
        <w:t>APTRANSCO</w:t>
      </w:r>
      <w:r w:rsidRPr="00CB336A">
        <w:rPr>
          <w:rFonts w:cs="Times New Roman"/>
        </w:rPr>
        <w:t xml:space="preserve"> Employees Discipline &amp; Appeal Regulations, is fully proved. The act of submitting a fake certificate, constitutes serious misconduct.</w:t>
      </w:r>
    </w:p>
    <w:p w:rsidR="00CB336A" w:rsidRDefault="00CB336A" w:rsidP="00971FDC">
      <w:pPr>
        <w:pStyle w:val="Heading2"/>
        <w:spacing w:before="0" w:line="240" w:lineRule="auto"/>
        <w:rPr>
          <w:rFonts w:ascii="Times New Roman" w:hAnsi="Times New Roman" w:cs="Times New Roman"/>
          <w:color w:val="auto"/>
        </w:rPr>
      </w:pPr>
    </w:p>
    <w:p w:rsidR="00425C39" w:rsidRPr="00CB336A" w:rsidRDefault="00CB336A" w:rsidP="00971FDC">
      <w:pPr>
        <w:pStyle w:val="Heading2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CB336A">
        <w:rPr>
          <w:rFonts w:ascii="Times New Roman" w:hAnsi="Times New Roman" w:cs="Times New Roman"/>
          <w:color w:val="auto"/>
        </w:rPr>
        <w:t>FINAL FINDING</w:t>
      </w:r>
    </w:p>
    <w:p w:rsidR="000C4738" w:rsidRDefault="000C4738" w:rsidP="00971FDC">
      <w:pPr>
        <w:spacing w:after="0" w:line="240" w:lineRule="auto"/>
        <w:rPr>
          <w:rFonts w:cs="Times New Roman"/>
        </w:rPr>
      </w:pPr>
    </w:p>
    <w:p w:rsidR="000C4738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 xml:space="preserve">Based on the evidence and admission of the Charged Employee, Sri </w:t>
      </w:r>
      <w:r w:rsidR="00E72D7F">
        <w:rPr>
          <w:rFonts w:cs="Times New Roman"/>
        </w:rPr>
        <w:t>_______________</w:t>
      </w:r>
      <w:r w:rsidRPr="00CB336A">
        <w:rPr>
          <w:rFonts w:cs="Times New Roman"/>
        </w:rPr>
        <w:t xml:space="preserve"> is found guilty of the charge. His action is </w:t>
      </w:r>
      <w:proofErr w:type="spellStart"/>
      <w:r w:rsidRPr="00CB336A">
        <w:rPr>
          <w:rFonts w:cs="Times New Roman"/>
        </w:rPr>
        <w:t>violative</w:t>
      </w:r>
      <w:proofErr w:type="spellEnd"/>
      <w:r w:rsidRPr="00CB336A">
        <w:rPr>
          <w:rFonts w:cs="Times New Roman"/>
        </w:rPr>
        <w:t xml:space="preserve"> of service ethics and amounts to grave misconduct.</w:t>
      </w:r>
    </w:p>
    <w:p w:rsidR="000C4738" w:rsidRDefault="00CB336A" w:rsidP="00971FDC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br/>
        <w:t>Hence, the charge is conclusively held as PROVED.</w:t>
      </w:r>
    </w:p>
    <w:p w:rsidR="00DE3287" w:rsidRDefault="00DE3287" w:rsidP="001F0586">
      <w:pPr>
        <w:spacing w:after="0" w:line="240" w:lineRule="auto"/>
        <w:jc w:val="both"/>
        <w:rPr>
          <w:rFonts w:cs="Times New Roman"/>
        </w:rPr>
      </w:pPr>
    </w:p>
    <w:p w:rsidR="00A33383" w:rsidRDefault="00CB336A" w:rsidP="00A33383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br/>
      </w:r>
      <w:r w:rsidRPr="00CB336A">
        <w:rPr>
          <w:rFonts w:cs="Times New Roman"/>
        </w:rPr>
        <w:br/>
      </w:r>
      <w:r w:rsidR="00A33383">
        <w:rPr>
          <w:rFonts w:cs="Times New Roman"/>
        </w:rPr>
        <w:t xml:space="preserve">                                                                                   ____________</w:t>
      </w:r>
      <w:r w:rsidR="000C4738">
        <w:rPr>
          <w:rFonts w:cs="Times New Roman"/>
        </w:rPr>
        <w:t xml:space="preserve">&amp; </w:t>
      </w:r>
      <w:r w:rsidRPr="00CB336A">
        <w:rPr>
          <w:rFonts w:cs="Times New Roman"/>
        </w:rPr>
        <w:t>Inquiry Officer</w:t>
      </w:r>
    </w:p>
    <w:p w:rsidR="00A33383" w:rsidRDefault="00CB336A" w:rsidP="00A33383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br/>
      </w:r>
      <w:r w:rsidRPr="00CB336A">
        <w:rPr>
          <w:rFonts w:cs="Times New Roman"/>
        </w:rPr>
        <w:br/>
        <w:t>Enclosures</w:t>
      </w:r>
      <w:proofErr w:type="gramStart"/>
      <w:r w:rsidRPr="00CB336A">
        <w:rPr>
          <w:rFonts w:cs="Times New Roman"/>
        </w:rPr>
        <w:t>:</w:t>
      </w:r>
      <w:proofErr w:type="gramEnd"/>
      <w:r w:rsidRPr="00CB336A">
        <w:rPr>
          <w:rFonts w:cs="Times New Roman"/>
        </w:rPr>
        <w:br/>
        <w:t>1. Exhibit P-1: Oral Ad</w:t>
      </w:r>
      <w:r w:rsidR="00A33383">
        <w:rPr>
          <w:rFonts w:cs="Times New Roman"/>
        </w:rPr>
        <w:t>mission Proceedings.</w:t>
      </w:r>
    </w:p>
    <w:p w:rsidR="00425C39" w:rsidRPr="00CB336A" w:rsidRDefault="00CB336A" w:rsidP="00A33383">
      <w:pPr>
        <w:spacing w:after="0" w:line="240" w:lineRule="auto"/>
        <w:jc w:val="both"/>
        <w:rPr>
          <w:rFonts w:cs="Times New Roman"/>
        </w:rPr>
      </w:pPr>
      <w:r w:rsidRPr="00CB336A">
        <w:rPr>
          <w:rFonts w:cs="Times New Roman"/>
        </w:rPr>
        <w:t>2. Exhibit D-1:</w:t>
      </w:r>
      <w:r w:rsidR="00BC3024">
        <w:rPr>
          <w:rFonts w:cs="Times New Roman"/>
        </w:rPr>
        <w:t xml:space="preserve"> Writ</w:t>
      </w:r>
      <w:r w:rsidR="00A33383">
        <w:rPr>
          <w:rFonts w:cs="Times New Roman"/>
        </w:rPr>
        <w:t xml:space="preserve">ten Explanation dated </w:t>
      </w:r>
      <w:bookmarkStart w:id="0" w:name="_GoBack"/>
      <w:bookmarkEnd w:id="0"/>
    </w:p>
    <w:sectPr w:rsidR="00425C39" w:rsidRPr="00CB336A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B28" w:rsidRDefault="00FB4B28" w:rsidP="000C4738">
      <w:pPr>
        <w:spacing w:after="0" w:line="240" w:lineRule="auto"/>
      </w:pPr>
      <w:r>
        <w:separator/>
      </w:r>
    </w:p>
  </w:endnote>
  <w:endnote w:type="continuationSeparator" w:id="0">
    <w:p w:rsidR="00FB4B28" w:rsidRDefault="00FB4B28" w:rsidP="000C4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738" w:rsidRDefault="000C4738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Cs w:val="24"/>
      </w:rPr>
    </w:pPr>
    <w:r>
      <w:rPr>
        <w:color w:val="548DD4" w:themeColor="text2" w:themeTint="99"/>
        <w:spacing w:val="60"/>
        <w:szCs w:val="24"/>
      </w:rPr>
      <w:t>Page</w:t>
    </w:r>
    <w:r>
      <w:rPr>
        <w:color w:val="548DD4" w:themeColor="text2" w:themeTint="99"/>
        <w:szCs w:val="24"/>
      </w:rPr>
      <w:t xml:space="preserve"> </w:t>
    </w:r>
    <w:r>
      <w:rPr>
        <w:color w:val="17365D" w:themeColor="text2" w:themeShade="BF"/>
        <w:szCs w:val="24"/>
      </w:rPr>
      <w:fldChar w:fldCharType="begin"/>
    </w:r>
    <w:r>
      <w:rPr>
        <w:color w:val="17365D" w:themeColor="text2" w:themeShade="BF"/>
        <w:szCs w:val="24"/>
      </w:rPr>
      <w:instrText xml:space="preserve"> PAGE   \* MERGEFORMAT </w:instrText>
    </w:r>
    <w:r>
      <w:rPr>
        <w:color w:val="17365D" w:themeColor="text2" w:themeShade="BF"/>
        <w:szCs w:val="24"/>
      </w:rPr>
      <w:fldChar w:fldCharType="separate"/>
    </w:r>
    <w:r w:rsidR="00A33383">
      <w:rPr>
        <w:noProof/>
        <w:color w:val="17365D" w:themeColor="text2" w:themeShade="BF"/>
        <w:szCs w:val="24"/>
      </w:rPr>
      <w:t>3</w:t>
    </w:r>
    <w:r>
      <w:rPr>
        <w:color w:val="17365D" w:themeColor="text2" w:themeShade="BF"/>
        <w:szCs w:val="24"/>
      </w:rPr>
      <w:fldChar w:fldCharType="end"/>
    </w:r>
    <w:r>
      <w:rPr>
        <w:color w:val="17365D" w:themeColor="text2" w:themeShade="BF"/>
        <w:szCs w:val="24"/>
      </w:rPr>
      <w:t xml:space="preserve"> | </w:t>
    </w:r>
    <w:r>
      <w:rPr>
        <w:color w:val="17365D" w:themeColor="text2" w:themeShade="BF"/>
        <w:szCs w:val="24"/>
      </w:rPr>
      <w:fldChar w:fldCharType="begin"/>
    </w:r>
    <w:r>
      <w:rPr>
        <w:color w:val="17365D" w:themeColor="text2" w:themeShade="BF"/>
        <w:szCs w:val="24"/>
      </w:rPr>
      <w:instrText xml:space="preserve"> NUMPAGES  \* Arabic  \* MERGEFORMAT </w:instrText>
    </w:r>
    <w:r>
      <w:rPr>
        <w:color w:val="17365D" w:themeColor="text2" w:themeShade="BF"/>
        <w:szCs w:val="24"/>
      </w:rPr>
      <w:fldChar w:fldCharType="separate"/>
    </w:r>
    <w:r w:rsidR="00A33383">
      <w:rPr>
        <w:noProof/>
        <w:color w:val="17365D" w:themeColor="text2" w:themeShade="BF"/>
        <w:szCs w:val="24"/>
      </w:rPr>
      <w:t>3</w:t>
    </w:r>
    <w:r>
      <w:rPr>
        <w:color w:val="17365D" w:themeColor="text2" w:themeShade="BF"/>
        <w:szCs w:val="24"/>
      </w:rPr>
      <w:fldChar w:fldCharType="end"/>
    </w:r>
  </w:p>
  <w:p w:rsidR="000C4738" w:rsidRDefault="000C4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B28" w:rsidRDefault="00FB4B28" w:rsidP="000C4738">
      <w:pPr>
        <w:spacing w:after="0" w:line="240" w:lineRule="auto"/>
      </w:pPr>
      <w:r>
        <w:separator/>
      </w:r>
    </w:p>
  </w:footnote>
  <w:footnote w:type="continuationSeparator" w:id="0">
    <w:p w:rsidR="00FB4B28" w:rsidRDefault="00FB4B28" w:rsidP="000C4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540D"/>
    <w:rsid w:val="00034616"/>
    <w:rsid w:val="0006063C"/>
    <w:rsid w:val="00087359"/>
    <w:rsid w:val="00095B89"/>
    <w:rsid w:val="000A3F12"/>
    <w:rsid w:val="000C4738"/>
    <w:rsid w:val="0015074B"/>
    <w:rsid w:val="00152365"/>
    <w:rsid w:val="00173E47"/>
    <w:rsid w:val="001F0586"/>
    <w:rsid w:val="00220D1B"/>
    <w:rsid w:val="00232C2B"/>
    <w:rsid w:val="00275937"/>
    <w:rsid w:val="0029639D"/>
    <w:rsid w:val="003059D3"/>
    <w:rsid w:val="00326F90"/>
    <w:rsid w:val="003B23F6"/>
    <w:rsid w:val="003D16B9"/>
    <w:rsid w:val="003F3D11"/>
    <w:rsid w:val="00405EE2"/>
    <w:rsid w:val="00425C39"/>
    <w:rsid w:val="004E3A7F"/>
    <w:rsid w:val="00575C7A"/>
    <w:rsid w:val="006719AA"/>
    <w:rsid w:val="006E6EC6"/>
    <w:rsid w:val="00711B8B"/>
    <w:rsid w:val="00761B76"/>
    <w:rsid w:val="007C4B5C"/>
    <w:rsid w:val="007C7308"/>
    <w:rsid w:val="0082043A"/>
    <w:rsid w:val="00893E0F"/>
    <w:rsid w:val="008C2C45"/>
    <w:rsid w:val="008D4E44"/>
    <w:rsid w:val="008E47A0"/>
    <w:rsid w:val="00921FB6"/>
    <w:rsid w:val="00971FDC"/>
    <w:rsid w:val="00A33383"/>
    <w:rsid w:val="00AA1D8D"/>
    <w:rsid w:val="00AA2464"/>
    <w:rsid w:val="00AB7C0F"/>
    <w:rsid w:val="00B23C00"/>
    <w:rsid w:val="00B47730"/>
    <w:rsid w:val="00B5744F"/>
    <w:rsid w:val="00B74EEA"/>
    <w:rsid w:val="00BB424C"/>
    <w:rsid w:val="00BC3024"/>
    <w:rsid w:val="00C247B1"/>
    <w:rsid w:val="00C83A7D"/>
    <w:rsid w:val="00CB0664"/>
    <w:rsid w:val="00CB336A"/>
    <w:rsid w:val="00D1242F"/>
    <w:rsid w:val="00D208A6"/>
    <w:rsid w:val="00D931A7"/>
    <w:rsid w:val="00DB4629"/>
    <w:rsid w:val="00DE3287"/>
    <w:rsid w:val="00E1556F"/>
    <w:rsid w:val="00E45C46"/>
    <w:rsid w:val="00E72D7F"/>
    <w:rsid w:val="00ED31D9"/>
    <w:rsid w:val="00FA6054"/>
    <w:rsid w:val="00FB4B2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74F93634-ED99-4469-85FF-33B84594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084BEB-5304-4D34-B0F3-E284B5E8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Srinivas Kota</cp:lastModifiedBy>
  <cp:revision>45</cp:revision>
  <dcterms:created xsi:type="dcterms:W3CDTF">2013-12-23T23:15:00Z</dcterms:created>
  <dcterms:modified xsi:type="dcterms:W3CDTF">2025-11-10T06:01:00Z</dcterms:modified>
  <cp:category/>
</cp:coreProperties>
</file>